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Пульмонология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Пульмонология | Записей: 1 | Кейс: 1 | Вопросов: 12</w:t>
      </w:r>
    </w:p>
    <w:p>
      <w:r>
        <w:br w:type="page"/>
      </w:r>
    </w:p>
    <w:p>
      <w:pPr>
        <w:pStyle w:val="Heading1"/>
      </w:pPr>
      <w:r>
        <w:t>Пульмонология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Пульмонология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48 лет, обратилась к пульмонологу.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Приступы удушья под воздействием резких запахов (лак для волос, духи), физической нагрузки (быстрая ходьба), ночные приступы кашля и удушья еженедельно.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Больна в течение 2-х лет, когда после перенесенной ОРВИ стали рецидивировать приступы кашля и удушье. При обращении к терапевту поликлиники была назначена терапия бекламетазоном, при приступах рекомендовано применение сальбутамола. Лечилась амбулаторно, использовала ингаляции сальбутамола при приступах с эффектом, другие рекомендованные препараты (бекламетазон) не применяла. Приступы удушья беспокоили 2-3 раза в неделю, в том числе по ночам. Ухудшение самочувствия в виде учащения ночных приступов удушья под утро 3 – 4 раза в неделю отмечает в течение месяца после приобретения новой мебели, стала ощущать одышку при физической нагрузке.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Росла и развивалась, не отставая от сверстников.</w:t>
      </w:r>
    </w:p>
    <w:p>
      <w:pPr>
        <w:spacing w:after="58"/>
      </w:pPr>
      <w:r>
        <w:rPr>
          <w:b w:val="0"/>
          <w:i w:val="0"/>
        </w:rPr>
        <w:t>* Из перенесенных заболеваний отмечает простудные, хронический гастрит. Около 5 лет – аллергический ринит.</w:t>
      </w:r>
    </w:p>
    <w:p>
      <w:pPr>
        <w:spacing w:after="58"/>
      </w:pPr>
      <w:r>
        <w:rPr>
          <w:b w:val="0"/>
          <w:i w:val="0"/>
        </w:rPr>
        <w:t>* Не курит, алкоголь не употребляет.</w:t>
      </w:r>
    </w:p>
    <w:p>
      <w:pPr>
        <w:spacing w:after="58"/>
      </w:pPr>
      <w:r>
        <w:rPr>
          <w:b w:val="0"/>
          <w:i w:val="0"/>
        </w:rPr>
        <w:t>* Аллергоанамнез: не отягощен</w:t>
      </w:r>
    </w:p>
    <w:p>
      <w:pPr>
        <w:spacing w:after="58"/>
      </w:pPr>
      <w:r>
        <w:rPr>
          <w:b w:val="0"/>
          <w:i w:val="0"/>
        </w:rPr>
        <w:t>* Работает воспитателем в детском саду</w:t>
      </w:r>
    </w:p>
    <w:p>
      <w:pPr>
        <w:spacing w:after="58"/>
      </w:pPr>
      <w:r>
        <w:rPr>
          <w:b w:val="0"/>
          <w:i w:val="0"/>
        </w:rPr>
        <w:t>* Наследственность: мать больной страдает аллергическим ринитом</w:t>
      </w:r>
    </w:p>
    <w:p>
      <w:pPr>
        <w:spacing w:after="58"/>
      </w:pPr>
      <w:r>
        <w:rPr>
          <w:b w:val="0"/>
          <w:i w:val="0"/>
        </w:rPr>
        <w:t>* Гинекологический анамнез: страдает дисфункцией яичников, было 2 беременности, имеет двоих детей (дети здоровы).</w:t>
      </w:r>
    </w:p>
    <w:p>
      <w:pPr>
        <w:spacing w:after="58"/>
      </w:pPr>
      <w:r>
        <w:rPr>
          <w:b w:val="0"/>
          <w:i w:val="0"/>
        </w:rPr>
        <w:t>* Социально-бытовые условия удовлетворительные.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Телосложение нормостеническое. Кожные покровы и видимые слизистые обычной окраски, влажные, чистые. Лимфатические узлы не пальпируются. Перкуторный звук ясный, легочный. Голосовое дрожание проводится равномерно, одинаково на симметричных участках. Дыхание везикулярное, выдох несколько удлинен, при форсированном дыхании – высокотембровые свистящие хрипы. ЧДД 18 в мин. Тоны сердца ясные, ритм правильный. ЧСС 76 в мин., АД 125/80 мм рт.ст. Живот мягкий, безболезненный. Печень не пальпируется. Отеков нет.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инструментальным исследованиям, целесообразным для оценки дыхательных расстройств и постановки диагноза в амбулаторных условиях,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исследование фракции оксида азота в выдыхаемом воздухе (FENO)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спирометрию с бронходилатационным тестом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пикфлоуметрию  утром и вечером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фибробронхоскопию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электрокардиографию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УЗИ органов брюшной полости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исследование фракции оксида азота в выдыхаемом воздухе (FENO); спирометрию с бронходилатационным тестом; пикфлоуметрию  утром и вечером</w:t>
      </w:r>
    </w:p>
    <w:p>
      <w:pPr>
        <w:ind w:left="504"/>
      </w:pPr>
      <w:r>
        <w:rPr>
          <w:b w:val="0"/>
          <w:i/>
        </w:rPr>
        <w:t>В качестве одного из маркеров аллергического воспаления при БА рекомендуется исследовать фракцию оксида азота в выдыхаемом воздухе (FENO)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Бронхиальная астма. 2021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 всех пациентов с подозрением на БА рекомендуется использовать спирометрию в качестве начального исследования для выявления и оценки степени тяжести обструкции дыхательных путей. Всем пациентам с БА рекомендуется выполнять бронходилатационный тест для определения степени обратимости обструкции под влиянием бронхорасширяющих препаратов.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Бронхиальная астма. 2021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 пациентов с типичными респираторными симптомами выявление повышенной средней суточной вариабельности ПСВ (&gt;10% у взрослых и &gt;13% у детей) подтверждает диагноз БА.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Бронхиальная астма. 2021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инструментальных методов исследований</w:t>
      </w:r>
    </w:p>
    <w:p>
      <w:pPr>
        <w:pStyle w:val="Heading3"/>
      </w:pPr>
      <w:r>
        <w:t>3.1. Спирометрия с бронходилатационным тестом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 %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После ингаляции сальбутамола %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ФЖЕЛ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80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93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OФB1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72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90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ОФВ1/ФЖЕЛ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80</w:t>
            </w:r>
          </w:p>
        </w:tc>
        <w:tc>
          <w:tcPr>
            <w:tcW w:type="dxa" w:w="3408"/>
          </w:tcPr>
          <w:p/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МОС 25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68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80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МОС 50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64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82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МОС 75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62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83</w:t>
            </w:r>
          </w:p>
        </w:tc>
      </w:tr>
    </w:tbl>
    <w:p/>
    <w:p>
      <w:pPr>
        <w:pStyle w:val="Heading3"/>
      </w:pPr>
      <w:r>
        <w:t>3.2. Пикфлоуметрия утром и вечером</w:t>
      </w:r>
    </w:p>
    <w:p>
      <w:pPr>
        <w:spacing w:after="58"/>
      </w:pPr>
      <w:r>
        <w:rPr>
          <w:b w:val="0"/>
          <w:i w:val="0"/>
        </w:rPr>
        <w:t>ПСВ составляет 50% должной в вечернее время, утром отмечается снижение более, чем на 15%, что подтверждает наличие вариабельности ПСВ</w:t>
      </w:r>
    </w:p>
    <w:p>
      <w:pPr>
        <w:pStyle w:val="Heading3"/>
      </w:pPr>
      <w:r>
        <w:t>3.3. Исследование фракции оксида азота в выдыхаемом воздухе (FENO)</w:t>
      </w:r>
    </w:p>
    <w:p>
      <w:pPr>
        <w:spacing w:after="58"/>
      </w:pPr>
      <w:r>
        <w:rPr>
          <w:b w:val="0"/>
          <w:i w:val="0"/>
        </w:rPr>
        <w:t>28ppb (норма &lt;25 ppb)</w:t>
      </w:r>
    </w:p>
    <w:p>
      <w:pPr>
        <w:pStyle w:val="Heading3"/>
      </w:pPr>
      <w:r>
        <w:t>3.5. Фибробронхоскопия</w:t>
      </w:r>
    </w:p>
    <w:p>
      <w:pPr>
        <w:spacing w:after="58"/>
      </w:pPr>
      <w:r>
        <w:rPr>
          <w:b w:val="0"/>
          <w:i w:val="0"/>
        </w:rPr>
        <w:t>Эндобронхит 1 ст.</w:t>
      </w:r>
    </w:p>
    <w:p>
      <w:pPr>
        <w:pStyle w:val="Heading3"/>
      </w:pPr>
      <w:r>
        <w:t>3.6. УЗИ органов брюшной полости</w:t>
      </w:r>
    </w:p>
    <w:p>
      <w:pPr>
        <w:spacing w:after="58"/>
      </w:pPr>
      <w:r>
        <w:rPr>
          <w:b w:val="0"/>
          <w:i w:val="0"/>
        </w:rPr>
        <w:t>Патологии не выявлено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 целесообразным   лабораторным методам  обследования для постановки диагноза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фибриноген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развернутый общий анализ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бактериологическое исследование мокроты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общий анализ мокроты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развернутый общий анализ крови; общий анализ мокроты</w:t>
      </w:r>
    </w:p>
    <w:p>
      <w:pPr>
        <w:ind w:left="504"/>
      </w:pPr>
      <w:r>
        <w:rPr>
          <w:b w:val="0"/>
          <w:i/>
        </w:rPr>
        <w:t>Эозинофилия крови и мокроты является фактором риска развития обострений и необратимой бронхиальной обструкции при БА.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Бронхиальная астма. 2021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Повышение эозинофилов в индуцированной мокроте ≥3% наиболее часто рассматривается как критерий эозинофильного воспаления дыхательных путей.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Бронхиальная астма. 2021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лабораторных методов обследования</w:t>
      </w:r>
    </w:p>
    <w:p>
      <w:pPr>
        <w:pStyle w:val="Heading3"/>
      </w:pPr>
      <w:r>
        <w:t>5.1. Развернутый общий анализ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Наименование (ед.изм.)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Нормы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08.10.19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Гемоглобин, г/л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120,0 - 140,0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122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Гематокрит, 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35,0 - 47,0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41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Лейкоциты, 10х9/л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4,00 - 9,00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7,5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Эритроциты, 10х12/л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4,00 - 5,70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Тромбоциты, 10х9/л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150,0 - 320,0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205,0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Эозинофилы,%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1- 5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6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Нейтрофилыпалочкоядерные, 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1 - 6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Нейтрофилы сегментоядерные%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47 - 72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71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Лимфоциты, 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19 - 37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18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Моноциты, 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2 - 10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Базофилы,%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0 - 1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СОЭ , мм/ч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2 - 15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10</w:t>
            </w:r>
          </w:p>
        </w:tc>
      </w:tr>
    </w:tbl>
    <w:p/>
    <w:p>
      <w:pPr>
        <w:pStyle w:val="Heading3"/>
      </w:pPr>
      <w:r>
        <w:t>5.2. Общий анализ мокроты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</w:tcPr>
          <w:p>
            <w:r>
              <w:rPr>
                <w:b/>
                <w:i w:val="0"/>
              </w:rPr>
              <w:t>количество</w:t>
            </w:r>
          </w:p>
        </w:tc>
        <w:tc>
          <w:tcPr>
            <w:tcW w:type="dxa" w:w="5112"/>
          </w:tcPr>
          <w:p>
            <w:r>
              <w:rPr>
                <w:b/>
                <w:i w:val="0"/>
              </w:rPr>
              <w:t>Скудная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цвет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Желтый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консистенция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Вязкая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характер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Слизистая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примеси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Отсутствуют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лейкоциты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10-20 в поле зрения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эритроциты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обнаружены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эозинофилы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8 – 10 в поле зрения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атипичные клетки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обнаружены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плоский эпителий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альвеолярный эпителий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эластичные волокна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Отсутствуют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Спирали Куршмана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Обнаружены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Кристаллы Шарко-Лейдена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Обнаружены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Другие микроорганизмы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Нет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Кислотоустойчивые микобактерии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Отсутствуют</w:t>
            </w:r>
          </w:p>
        </w:tc>
      </w:tr>
    </w:tbl>
    <w:p/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С учетом анамнестических, клинических и данных дополнительного обследования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Хронический обструктивный бронхит в стадии обострения. Синдром бронхиальной гиперреактивности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Бронхиальная астма смешанного генеза, легкая персистирующая, неконтролируемая, в стадии легкого обострения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Аллергическая бронхиальная астма, персистирующая средней степени тяжести, неконтролируемая, среднетяжелое обострение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Неаллергическая бронхиальная астма легкое персистирующее течение, неконтролируемая, легкое обострение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Аллергическая бронхиальная астма, персистирующая средней степени тяжести, неконтролируемая, среднетяжелое обострение</w:t>
      </w:r>
    </w:p>
    <w:p>
      <w:pPr>
        <w:ind w:left="504"/>
      </w:pPr>
      <w:r>
        <w:rPr>
          <w:b w:val="0"/>
          <w:i/>
        </w:rPr>
        <w:t>Диагноз астмы подтверждается рецидивированием приступов удушья, обратимой бронхообструкции, наличием гиперреактивности бронхов, наличием аллергического ринита в анамнезе, эозинофилией крови, мокроты, повышением FENO. Степень тяжести оценена по частоте дневных приступов (чаще раза в неделю) и ночных приступов (чаще 2 раз в месяц). Тяжесть обострения оценена по клиническим признакам, наличию ночных приступов, показателю ПСВ (50% должного), ОФВ1 (72% должного).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Бронхиальная астма. 2021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7. Диагноз</w:t>
      </w:r>
    </w:p>
    <w:p>
      <w:pPr>
        <w:pStyle w:val="Heading3"/>
      </w:pPr>
      <w:r>
        <w:t>7.1. Аллергическая бронхиальная астма, персистирующая средней степени тяжести, неконтролируемая, среднетяжелое обострение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оценки контроля  БА рекомендуется использовать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АСТ тест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бронходилатационный тест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САТ тест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оценку одышки по шкале mMRC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АСТ тест</w:t>
      </w:r>
    </w:p>
    <w:p>
      <w:pPr>
        <w:ind w:left="504"/>
      </w:pPr>
      <w:r>
        <w:rPr>
          <w:b w:val="0"/>
          <w:i/>
        </w:rPr>
        <w:t>Для оценки контроля БА рекомендуется использовать вопросник по контролю над астмой (ACQ-5) и тест по контролю над астмой (АСТ)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Бронхиальная астма. 2021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Независимым фактором риска обострений  БА у пациентки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хронический гастрит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плохая приверженность к терапии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отягощенная наследственность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дисгормональные нарушения (преклимактерический период)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плохая приверженность к терапии</w:t>
      </w:r>
    </w:p>
    <w:p>
      <w:pPr>
        <w:ind w:left="504"/>
      </w:pPr>
      <w:r>
        <w:rPr>
          <w:b w:val="0"/>
          <w:i/>
        </w:rPr>
        <w:t>Обострение БА могут быть вызваны многими факторами риска, к независимым факторам риска обострений БА относят неадекватную терапию ИГКС (в том числе плохую приверженность к терапии)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Бронхиальная астма. 2021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Пациентка может лечиться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условиях дневного стационара поликлиники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амбулаторных условиях под наблюдением пульмонолога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терапевтическом отделении стационара круглосуточного пребывания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специализированном пульмонологическом отделении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амбулаторных условиях под наблюдением пульмонолога</w:t>
      </w:r>
    </w:p>
    <w:p>
      <w:pPr>
        <w:ind w:left="504"/>
      </w:pPr>
      <w:r>
        <w:rPr>
          <w:b w:val="0"/>
          <w:i/>
        </w:rPr>
        <w:t>Нетяжелые обострения, для которых характерно снижение ПСВ на 25-50%, ночные пробуждения из-за БА и повышенная потребность в КДБА, рекомендуется лечить в амбулаторных условиях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Бронхиальная астма. 2021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С целью купирования обострения бронхиальной астмы больной должно быть назначено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применение перорально эуфиллина (теофиллина)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внутривенное введение магния сульфата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ингаляционное  использование бета2-агонистов быстрого действия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эндотрахеальное введение эпинефрина (адреналина)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ингаляционное  использование бета2-агонистов быстрого действия</w:t>
      </w:r>
    </w:p>
    <w:p>
      <w:pPr>
        <w:ind w:left="504"/>
      </w:pPr>
      <w:r>
        <w:rPr>
          <w:b w:val="0"/>
          <w:i/>
        </w:rPr>
        <w:t>При легком и среднетяжелом обострении БА всем пациентам рекомендуется многократное применение ингаляционных КДБА или комбинаций КДБА и ипратропия бромида.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Бронхиальная астма. 2021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 связи с отсутствием длительного улучшения после начальной терапии бета2-агонистов быстрого действия для купирования обострения пациентке также необходимо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системных глюкокортикостероидов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внутривенных метилксантинов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антигистаминных препаратов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ингаляционных муколитиков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системных глюкокортикостероидов</w:t>
      </w:r>
    </w:p>
    <w:p>
      <w:pPr>
        <w:ind w:left="504"/>
      </w:pPr>
      <w:r>
        <w:rPr>
          <w:b w:val="0"/>
          <w:i/>
        </w:rPr>
        <w:t>СГКС рекомендуется использовать для лечения всех обострений БА, кроме самых легких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Бронхиальная астма. 2021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Необходимая  суточная  доза системных ГКС ( назначаемых внутрь), для купирования обострения (в мг), составляет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15 – 20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 – 10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20–25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40 - 50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40 - 50</w:t>
      </w:r>
    </w:p>
    <w:p>
      <w:pPr>
        <w:ind w:left="504"/>
      </w:pPr>
      <w:r>
        <w:rPr>
          <w:b w:val="0"/>
          <w:i/>
        </w:rPr>
        <w:t>Рекомендуется назначение преднизолона (или его эквивалента) в дозе 40-50 мг/сут 1 раз в сутки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Бронхиальная астма. 2021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Рекомендуемая длительность назначения системных глюкокортикостероидов (преднизолона) для купирования обострения составляет +______+ дня/дней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5-7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15-20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10-12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2–3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5-7</w:t>
      </w:r>
    </w:p>
    <w:p>
      <w:pPr>
        <w:ind w:left="504"/>
      </w:pPr>
      <w:r>
        <w:rPr>
          <w:b w:val="0"/>
          <w:i/>
        </w:rPr>
        <w:t>Рекомендуется назначение преднизолона (или его эквивалента) в дозе 40-50 мг/сут 1 раз в сутки сроком на 5-7 дней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Бронхиальная астма. 2021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 качестве базисной терапии пациентке необходимо назначить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ингаляционный глюкокортикостероид в высокой дозе, теофиллин и антилейкотриеновые средства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фиксированную комбинацию ингаляционного глюкокортикостероида (ИГКС) и длительно действующего бета2-агониста (формотерол) в режиме единого ингалятора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ингаляционный глюкокортикостероид в высокой дозе и двойную бронходилатационную терапию длительно действующим бета-адреномиметиком и длительно действующим антихолинергическим средством (ДДБА/ДДАХ)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ингаляционный глюкокортикостероид в средних терапевтических дозах и преднизолон внутрь в минимальной дозировке (2,5 – 5 мг/сут)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фиксированную комбинацию ингаляционного глюкокортикостероида (ИГКС) и длительно действующего бета2-агониста (формотерол) в режиме единого ингалятора</w:t>
      </w:r>
    </w:p>
    <w:p>
      <w:pPr>
        <w:ind w:left="504"/>
      </w:pPr>
      <w:r>
        <w:rPr>
          <w:b w:val="0"/>
          <w:i/>
        </w:rPr>
        <w:t>У пациентов групп риска ИГКС/формотерол в качестве единого ингалятора значительно редуцирует обострения, улучшает приверженность к терапии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Бронхиальная астма. 2021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Оценка степени тяжести БА и уровня контроля после начала лечения  должна быть проведена через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 недели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 месяц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 месяцев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 месяца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 месяца</w:t>
      </w:r>
    </w:p>
    <w:p>
      <w:pPr>
        <w:ind w:left="504"/>
      </w:pPr>
      <w:r>
        <w:rPr>
          <w:b w:val="0"/>
          <w:i/>
        </w:rPr>
        <w:t>Оценка контроля и выполнение спирометрии после назначения базисной терапии БА проводится через три месяца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Бронхиальная астма. 2021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359/" TargetMode="External"/><Relationship Id="rId10" Type="http://schemas.openxmlformats.org/officeDocument/2006/relationships/hyperlink" Target="https://library.mededtech.ru/rest/documents/KP359/#list_item_v7l2nk" TargetMode="External"/><Relationship Id="rId11" Type="http://schemas.openxmlformats.org/officeDocument/2006/relationships/hyperlink" Target="https://library.mededtech.ru/rest/documents/KP359/#paragraph_7vcg4g" TargetMode="External"/><Relationship Id="rId12" Type="http://schemas.openxmlformats.org/officeDocument/2006/relationships/hyperlink" Target="https://library.mededtech.ru/rest/documents/KP359/#list_item_ju81as" TargetMode="External"/><Relationship Id="rId13" Type="http://schemas.openxmlformats.org/officeDocument/2006/relationships/hyperlink" Target="https://library.mededtech.ru/rest/documents/KP359/#list_item_48t2u1" TargetMode="External"/><Relationship Id="rId14" Type="http://schemas.openxmlformats.org/officeDocument/2006/relationships/hyperlink" Target="https://library.mededtech.ru/rest/documents/KP359/#tab2" TargetMode="External"/><Relationship Id="rId15" Type="http://schemas.openxmlformats.org/officeDocument/2006/relationships/hyperlink" Target="https://library.mededtech.ru/rest/documents/KP359/#tab4" TargetMode="External"/><Relationship Id="rId16" Type="http://schemas.openxmlformats.org/officeDocument/2006/relationships/hyperlink" Target="https://library.mededtech.ru/rest/documents/KP359/#&#1055;&#1088;&#1080;&#1083;&#1086;&#1078;&#1077;&#1085;&#1080;&#1077;_&#1043;1_&#1058;&#1077;&#1089;&#1090;_&#1087;&#1086;_&#1082;&#1086;&#1085;&#1090;&#1088;&#1086;&#1083;&#1102;_&#1085;&#1072;&#1076;_&#1072;&#1089;&#1090;&#1084;&#1086;&#1081;_&#1040;&#1057;&#1058;" TargetMode="External"/><Relationship Id="rId17" Type="http://schemas.openxmlformats.org/officeDocument/2006/relationships/hyperlink" Target="https://library.mededtech.ru/rest/documents/KP359/#table_5b8nle" TargetMode="External"/><Relationship Id="rId18" Type="http://schemas.openxmlformats.org/officeDocument/2006/relationships/hyperlink" Target="https://library.mededtech.ru/rest/documents/KP359/#list_item_p424qh" TargetMode="External"/><Relationship Id="rId19" Type="http://schemas.openxmlformats.org/officeDocument/2006/relationships/hyperlink" Target="https://library.mededtech.ru/rest/documents/KP359/#list_item_feh68a" TargetMode="External"/><Relationship Id="rId20" Type="http://schemas.openxmlformats.org/officeDocument/2006/relationships/hyperlink" Target="https://library.mededtech.ru/rest/documents/KP359/#paragraph_4f1n66" TargetMode="External"/><Relationship Id="rId21" Type="http://schemas.openxmlformats.org/officeDocument/2006/relationships/hyperlink" Target="https://library.mededtech.ru/rest/documents/KP359/#list_item_8ci2tt" TargetMode="External"/><Relationship Id="rId22" Type="http://schemas.openxmlformats.org/officeDocument/2006/relationships/hyperlink" Target="https://library.mededtech.ru/rest/documents/KP359/#paragraph_53roju" TargetMode="External"/><Relationship Id="rId23" Type="http://schemas.openxmlformats.org/officeDocument/2006/relationships/hyperlink" Target="https://library.mededtech.ru/rest/documents/KP359/#paragraph_co7fr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